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322578" name="01a056fe-ca70-7470-a353-bec3ec7c87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617701" name="01a056fe-ca70-7470-a353-bec3ec7c878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306198" name="01a056af-f727-72b2-8273-af5c000f6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93754" name="01a056af-f727-72b2-8273-af5c000f6a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813912" name="01a05696-95c3-758a-9cbc-f422ea75f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658795" name="01a05696-95c3-758a-9cbc-f422ea75f37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3190356" name="01a056a2-7dd9-782c-8d7d-c3a2ddfccb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391287" name="01a056a2-7dd9-782c-8d7d-c3a2ddfccb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5566420" name="01a056d9-d264-7826-a88f-8cf5877228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160737" name="01a056d9-d264-7826-a88f-8cf5877228e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279322" name="01a056e7-30b4-7f6c-acf8-d5075d762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828940" name="01a056e7-30b4-7f6c-acf8-d5075d7622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6740439" name="01a056eb-9958-710b-b883-16fb74c3f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465567" name="01a056eb-9958-710b-b883-16fb74c3fa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1014692" name="01a056f7-9221-71ac-b989-108c90e3c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679514" name="01a056f7-9221-71ac-b989-108c90e3c50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4020539" name="01a056a3-183d-7df6-841b-d7902b5cdd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11971" name="01a056a3-183d-7df6-841b-d7902b5cdd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676618" name="01a056af-2c8a-71e7-a480-156ee51608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677957" name="01a056af-2c8a-71e7-a480-156ee51608d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122611" name="01a056d4-3f17-76c2-b5cd-48acad5f9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848500" name="01a056d4-3f17-76c2-b5cd-48acad5f95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298520" name="01a056c6-3591-71cc-aa02-2fd55044e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351304" name="01a056c6-3591-71cc-aa02-2fd55044e37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561773" name="01a056ec-f9b9-7a97-8d51-461a3a86f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963204" name="01a056ec-f9b9-7a97-8d51-461a3a86fbd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Anbau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6890953" name="01a056f1-fb05-713f-9808-8670ff444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760418" name="01a056f1-fb05-713f-9808-8670ff44468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1187361" name="01a056a3-9ae1-70df-ac42-5cda9ace0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420911" name="01a056a3-9ae1-70df-ac42-5cda9ace09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96901" name="01a056bf-2204-7e1a-ac8b-05cc8d50a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010479" name="01a056bf-2204-7e1a-ac8b-05cc8d50a9f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805497" name="01a056e6-0541-71b4-8496-b59e8aaabc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15520" name="01a056e6-0541-71b4-8496-b59e8aaabc0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647796" name="01a05706-c8a7-7894-8f45-2950f5b08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157393" name="01a05706-c8a7-7894-8f45-2950f5b08ba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5885085" name="01a056a5-8797-7c05-b50d-288744cb3f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346515" name="01a056a5-8797-7c05-b50d-288744cb3fb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5373918" name="01a056a8-23a9-7b36-90b1-11e30882ba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415053" name="01a056a8-23a9-7b36-90b1-11e30882ba7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602394" name="01a056ae-9411-7e39-a2c0-9c57a96d4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941685" name="01a056ae-9411-7e39-a2c0-9c57a96d441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7510048" name="01a056b6-e19d-7988-87ec-5d90438519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088690" name="01a056b6-e19d-7988-87ec-5d904385195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Plattenkleber/ 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131310" name="01a056c6-b183-79ba-b4ba-9bad17cb0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14279" name="01a056c6-b183-79ba-b4ba-9bad17cb08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073965" name="01a056c3-2891-7313-86bb-dfe66cf5b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437427" name="01a056c3-2891-7313-86bb-dfe66cf5b3a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112370" name="01a056d6-2e20-7f9c-a642-e6de9b886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94530" name="01a056d6-2e20-7f9c-a642-e6de9b88604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Büro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921247" name="01a056da-4891-7dfc-af86-df1f77c26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373206" name="01a056da-4891-7dfc-af86-df1f77c2679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7129700" name="01a056dc-3cdd-742a-8aa4-99cdc7ecb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089396" name="01a056dc-3cdd-742a-8aa4-99cdc7ecbe2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8128024" name="01a056de-81e2-7871-a518-2dfaeaf67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550469" name="01a056de-81e2-7871-a518-2dfaeaf677e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39953" name="01a056ed-e5ff-76ad-b65b-f7bfd25d6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920488" name="01a056ed-e5ff-76ad-b65b-f7bfd25d673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1789178" name="01a056ef-59e6-708e-8050-b0e1c68f4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982466" name="01a056ef-59e6-708e-8050-b0e1c68f45e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190427" name="01a05700-0587-765b-bc01-77921fe06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041540" name="01a05700-0587-765b-bc01-77921fe067e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0985278" name="01a0570b-4bcb-760a-b7c9-108ed3de7f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379704" name="01a0570b-4bcb-760a-b7c9-108ed3de7f5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Haagweg 9, 9052 Niederteufen</w:t>
          </w:r>
        </w:p>
        <w:p>
          <w:pPr>
            <w:spacing w:before="0" w:after="0"/>
          </w:pPr>
          <w:r>
            <w:t>657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